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0340" w14:textId="77777777" w:rsidR="00DE55B9" w:rsidRDefault="00000000">
      <w:pPr>
        <w:pStyle w:val="Heading1"/>
      </w:pPr>
      <w:r>
        <w:t>Sprint Planning Meeting Minutes</w:t>
      </w:r>
    </w:p>
    <w:p w14:paraId="45CF8BFC" w14:textId="77777777" w:rsidR="00DE55B9" w:rsidRDefault="00000000">
      <w:r>
        <w:t>Date: September 29, 2025</w:t>
      </w:r>
    </w:p>
    <w:p w14:paraId="463A254D" w14:textId="77777777" w:rsidR="00DE55B9" w:rsidRDefault="00000000">
      <w:r>
        <w:t>Project: Loan Validation</w:t>
      </w:r>
    </w:p>
    <w:p w14:paraId="3FB5E43F" w14:textId="77777777" w:rsidR="00DE55B9" w:rsidRDefault="00000000">
      <w:r>
        <w:t>Sprint: Sprint 3</w:t>
      </w:r>
    </w:p>
    <w:p w14:paraId="40022698" w14:textId="77777777" w:rsidR="00DE55B9" w:rsidRPr="0040750A" w:rsidRDefault="00000000">
      <w:pPr>
        <w:rPr>
          <w:lang w:val="es-CU"/>
        </w:rPr>
      </w:pPr>
      <w:r w:rsidRPr="0040750A">
        <w:rPr>
          <w:lang w:val="es-CU"/>
        </w:rPr>
        <w:t>Attendees: Ernesto, Carlos, Luis, Chris, Miguel</w:t>
      </w:r>
    </w:p>
    <w:p w14:paraId="2D8F69AA" w14:textId="77777777" w:rsidR="00DE55B9" w:rsidRDefault="00000000">
      <w:pPr>
        <w:pStyle w:val="Heading2"/>
      </w:pPr>
      <w:r>
        <w:t>Agenda</w:t>
      </w:r>
    </w:p>
    <w:p w14:paraId="71D56D6E" w14:textId="77777777" w:rsidR="00DE55B9" w:rsidRDefault="00000000">
      <w:pPr>
        <w:pStyle w:val="ListBullet"/>
      </w:pPr>
      <w:r>
        <w:t>Review of Sprint 2 outcomes.</w:t>
      </w:r>
    </w:p>
    <w:p w14:paraId="23D40A87" w14:textId="77777777" w:rsidR="00DE55B9" w:rsidRDefault="00000000">
      <w:pPr>
        <w:pStyle w:val="ListBullet"/>
      </w:pPr>
      <w:r>
        <w:t>Define Sprint 3 goals.</w:t>
      </w:r>
    </w:p>
    <w:p w14:paraId="18A4905F" w14:textId="77777777" w:rsidR="00DE55B9" w:rsidRDefault="00000000">
      <w:pPr>
        <w:pStyle w:val="ListBullet"/>
      </w:pPr>
      <w:r>
        <w:t>Assign tasks and responsibilities.</w:t>
      </w:r>
    </w:p>
    <w:p w14:paraId="7C43503E" w14:textId="77777777" w:rsidR="00DE55B9" w:rsidRDefault="00000000">
      <w:pPr>
        <w:pStyle w:val="ListBullet"/>
      </w:pPr>
      <w:r>
        <w:t>Finalize Sprint backlog.</w:t>
      </w:r>
    </w:p>
    <w:p w14:paraId="3D6A6285" w14:textId="77777777" w:rsidR="00DE55B9" w:rsidRDefault="00000000">
      <w:pPr>
        <w:pStyle w:val="Heading2"/>
      </w:pPr>
      <w:r>
        <w:t>Discussion</w:t>
      </w:r>
    </w:p>
    <w:p w14:paraId="355255DE" w14:textId="77777777" w:rsidR="00DE55B9" w:rsidRDefault="00000000">
      <w:pPr>
        <w:pStyle w:val="ListBullet"/>
      </w:pPr>
      <w:r>
        <w:t>Sprint 2 Review:</w:t>
      </w:r>
    </w:p>
    <w:p w14:paraId="32B4FF6A" w14:textId="77777777" w:rsidR="00DE55B9" w:rsidRDefault="00000000">
      <w:pPr>
        <w:pStyle w:val="ListBullet2"/>
      </w:pPr>
      <w:r>
        <w:t>OCR validation expanded with larger dataset; stable outputs.</w:t>
      </w:r>
    </w:p>
    <w:p w14:paraId="64B75036" w14:textId="77777777" w:rsidR="00DE55B9" w:rsidRDefault="00000000">
      <w:pPr>
        <w:pStyle w:val="ListBullet2"/>
      </w:pPr>
      <w:r>
        <w:t>IRS API integration stabilized through MCP with logging improvements.</w:t>
      </w:r>
    </w:p>
    <w:p w14:paraId="678D0520" w14:textId="77777777" w:rsidR="00DE55B9" w:rsidRDefault="00000000">
      <w:pPr>
        <w:pStyle w:val="ListBullet2"/>
      </w:pPr>
      <w:r>
        <w:t>DMV API stub completed and integrated into orchestration.</w:t>
      </w:r>
    </w:p>
    <w:p w14:paraId="280A90D7" w14:textId="77777777" w:rsidR="00DE55B9" w:rsidRDefault="00000000">
      <w:pPr>
        <w:pStyle w:val="ListBullet2"/>
      </w:pPr>
      <w:r>
        <w:t>Fraud detection rules refined (mismatched tax ID vs. address implemented).</w:t>
      </w:r>
    </w:p>
    <w:p w14:paraId="38635761" w14:textId="77777777" w:rsidR="00DE55B9" w:rsidRDefault="00000000">
      <w:pPr>
        <w:pStyle w:val="ListBullet2"/>
      </w:pPr>
      <w:r>
        <w:t>Documentation updated with finalized architecture diagrams.</w:t>
      </w:r>
    </w:p>
    <w:p w14:paraId="561C04D2" w14:textId="77777777" w:rsidR="00DE55B9" w:rsidRDefault="00000000">
      <w:pPr>
        <w:pStyle w:val="ListBullet"/>
      </w:pPr>
      <w:r>
        <w:t>Sprint 3 Goals:</w:t>
      </w:r>
    </w:p>
    <w:p w14:paraId="0BF1CB4D" w14:textId="77777777" w:rsidR="00DE55B9" w:rsidRDefault="00000000">
      <w:pPr>
        <w:pStyle w:val="ListBullet2"/>
      </w:pPr>
      <w:r>
        <w:t>Extend fraud-detection heuristics to cover duplicate income records and suspicious employer mismatches.</w:t>
      </w:r>
    </w:p>
    <w:p w14:paraId="561108BC" w14:textId="77777777" w:rsidR="00DE55B9" w:rsidRDefault="00000000">
      <w:pPr>
        <w:pStyle w:val="ListBullet2"/>
      </w:pPr>
      <w:r>
        <w:t>Build first version of secure storage service with encryption and access controls.</w:t>
      </w:r>
    </w:p>
    <w:p w14:paraId="6689043D" w14:textId="77777777" w:rsidR="00DE55B9" w:rsidRDefault="00000000">
      <w:pPr>
        <w:pStyle w:val="ListBullet2"/>
      </w:pPr>
      <w:r>
        <w:t>Continue OCR QA checklist refinements.</w:t>
      </w:r>
    </w:p>
    <w:p w14:paraId="3174803D" w14:textId="77777777" w:rsidR="00DE55B9" w:rsidRDefault="00000000">
      <w:pPr>
        <w:pStyle w:val="ListBullet2"/>
      </w:pPr>
      <w:r>
        <w:t>Conduct mid-sprint demo preparation.</w:t>
      </w:r>
    </w:p>
    <w:p w14:paraId="5D686319" w14:textId="77777777" w:rsidR="00DE55B9" w:rsidRDefault="00000000">
      <w:pPr>
        <w:pStyle w:val="Heading2"/>
      </w:pPr>
      <w:r>
        <w:t>Sprint Backlog (Planned Work)</w:t>
      </w:r>
    </w:p>
    <w:p w14:paraId="08AEA61B" w14:textId="77777777" w:rsidR="00DE55B9" w:rsidRDefault="00000000">
      <w:pPr>
        <w:pStyle w:val="ListBullet"/>
      </w:pPr>
      <w:r>
        <w:t>Ernesto: Continue OCR dataset validation, refine QA checklist, update documentation to align with new storage module.</w:t>
      </w:r>
    </w:p>
    <w:p w14:paraId="2F26FC21" w14:textId="77777777" w:rsidR="00DE55B9" w:rsidRDefault="00000000">
      <w:pPr>
        <w:pStyle w:val="ListBullet"/>
      </w:pPr>
      <w:r>
        <w:t>Carlos: Implement secure storage service (encryption + access layers), collaborate with Luis on API orchestration.</w:t>
      </w:r>
    </w:p>
    <w:p w14:paraId="05A338D0" w14:textId="77777777" w:rsidR="00DE55B9" w:rsidRDefault="00000000">
      <w:pPr>
        <w:pStyle w:val="ListBullet"/>
      </w:pPr>
      <w:r>
        <w:t>Luis: Assist in secure storage integration, refine orchestration logging, prepare demo flow.</w:t>
      </w:r>
    </w:p>
    <w:p w14:paraId="61C7273A" w14:textId="77777777" w:rsidR="00DE55B9" w:rsidRDefault="00000000">
      <w:pPr>
        <w:pStyle w:val="ListBullet"/>
      </w:pPr>
      <w:r>
        <w:t>Chris: Expand fraud rules (income/employer inconsistencies), run preliminary tests, log flagged cases.</w:t>
      </w:r>
    </w:p>
    <w:p w14:paraId="3038C798" w14:textId="77777777" w:rsidR="00DE55B9" w:rsidRDefault="00000000">
      <w:pPr>
        <w:pStyle w:val="ListBullet"/>
      </w:pPr>
      <w:r>
        <w:t>Miguel: Support fraud rules testing, assist with DMV API data handling, update test dataset.</w:t>
      </w:r>
    </w:p>
    <w:p w14:paraId="0D4DDECD" w14:textId="77777777" w:rsidR="00DE55B9" w:rsidRDefault="00000000">
      <w:pPr>
        <w:pStyle w:val="Heading2"/>
      </w:pPr>
      <w:r>
        <w:lastRenderedPageBreak/>
        <w:t>Decisions</w:t>
      </w:r>
    </w:p>
    <w:p w14:paraId="7F690402" w14:textId="77777777" w:rsidR="00DE55B9" w:rsidRDefault="00000000">
      <w:pPr>
        <w:pStyle w:val="ListBullet"/>
      </w:pPr>
      <w:r>
        <w:t>Sprint 3 length confirmed at 2 weeks.</w:t>
      </w:r>
    </w:p>
    <w:p w14:paraId="7ACBC100" w14:textId="77777777" w:rsidR="00DE55B9" w:rsidRDefault="00000000">
      <w:pPr>
        <w:pStyle w:val="ListBullet"/>
      </w:pPr>
      <w:r>
        <w:t>Demo will focus on fraud rules + secure storage integration.</w:t>
      </w:r>
    </w:p>
    <w:p w14:paraId="75B81C00" w14:textId="77777777" w:rsidR="00DE55B9" w:rsidRDefault="00000000">
      <w:pPr>
        <w:pStyle w:val="ListBullet"/>
      </w:pPr>
      <w:r>
        <w:t>Prioritize fraud detection improvements before scaling storage performance.</w:t>
      </w:r>
    </w:p>
    <w:p w14:paraId="331727B5" w14:textId="608A9DCC" w:rsidR="00DE55B9" w:rsidRDefault="00000000">
      <w:r>
        <w:t>Next Steps: Begin Sprint 3 tasks immediately. Mid-sprint check-in scheduled for October 6, 2025.</w:t>
      </w:r>
    </w:p>
    <w:sectPr w:rsidR="00DE55B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76218391">
    <w:abstractNumId w:val="8"/>
  </w:num>
  <w:num w:numId="2" w16cid:durableId="1055928371">
    <w:abstractNumId w:val="6"/>
  </w:num>
  <w:num w:numId="3" w16cid:durableId="1206261087">
    <w:abstractNumId w:val="5"/>
  </w:num>
  <w:num w:numId="4" w16cid:durableId="1547523836">
    <w:abstractNumId w:val="4"/>
  </w:num>
  <w:num w:numId="5" w16cid:durableId="884605533">
    <w:abstractNumId w:val="7"/>
  </w:num>
  <w:num w:numId="6" w16cid:durableId="2019967224">
    <w:abstractNumId w:val="3"/>
  </w:num>
  <w:num w:numId="7" w16cid:durableId="4402329">
    <w:abstractNumId w:val="2"/>
  </w:num>
  <w:num w:numId="8" w16cid:durableId="1916089458">
    <w:abstractNumId w:val="1"/>
  </w:num>
  <w:num w:numId="9" w16cid:durableId="910654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0750A"/>
    <w:rsid w:val="00471F06"/>
    <w:rsid w:val="00AA1D8D"/>
    <w:rsid w:val="00B47730"/>
    <w:rsid w:val="00CB0664"/>
    <w:rsid w:val="00DE55B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222737"/>
  <w14:defaultImageDpi w14:val="300"/>
  <w15:docId w15:val="{F46612AF-0EB7-4E92-A4FF-5DEC8A4F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Ernesto David Blanco</cp:lastModifiedBy>
  <cp:revision>2</cp:revision>
  <dcterms:created xsi:type="dcterms:W3CDTF">2013-12-23T23:15:00Z</dcterms:created>
  <dcterms:modified xsi:type="dcterms:W3CDTF">2025-09-30T02:06:00Z</dcterms:modified>
  <cp:category/>
</cp:coreProperties>
</file>